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39067572" name="32c776a0-1df2-11f1-8164-319868d704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0501613" name="32c776a0-1df2-11f1-8164-319868d704e5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 / Gang </w:t>
            </w:r>
          </w:p>
          <w:p>
            <w:pPr>
              <w:spacing w:before="0" w:after="0" w:line="240" w:lineRule="auto"/>
            </w:pPr>
            <w:r>
              <w:t>OG / 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42755173" name="a360fe90-1df2-11f1-8164-319868d704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9290032" name="a360fe90-1df2-11f1-8164-319868d704e5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65378496" name="42eaa0c0-1df2-11f1-8164-319868d704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3061652" name="42eaa0c0-1df2-11f1-8164-319868d704e5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Alle 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21446829" name="9019d820-1df2-11f1-8164-319868d704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4204187" name="9019d820-1df2-11f1-8164-319868d704e5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24094385" name="f13e7750-1df2-11f1-8164-319868d704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4237964" name="f13e7750-1df2-11f1-8164-319868d704e5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OG- 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10732585" name="25639e20-1df3-11f1-8164-319868d704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4526285" name="25639e20-1df3-11f1-8164-319868d704e5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OG- 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49645697" name="3e89e940-1df3-11f1-8164-319868d704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3495420" name="3e89e940-1df3-11f1-8164-319868d704e5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00973729" name="8b7d9e40-1df3-11f1-8164-319868d704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9327054" name="8b7d9e40-1df3-11f1-8164-319868d704e5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85667045" name="a32cb2b0-1df3-11f1-8164-319868d704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8850721" name="a32cb2b0-1df3-11f1-8164-319868d704e5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Wohnzimmer / 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34856715" name="f5ab51e0-1df3-11f1-8164-319868d704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3851655" name="f5ab51e0-1df3-11f1-8164-319868d704e5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59980730" name="a436b330-1df4-11f1-8164-319868d704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5762133" name="a436b330-1df4-11f1-8164-319868d704e5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66864714" name="b68a2ad0-1df4-11f1-8164-319868d704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2160228" name="b68a2ad0-1df4-11f1-8164-319868d704e5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27982494" name="c4415e00-1df4-11f1-8164-319868d704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9266232" name="c4415e00-1df4-11f1-8164-319868d704e5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28503575" name="13e3b840-1df5-11f1-8164-319868d704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2718979" name="13e3b840-1df5-11f1-8164-319868d704e5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6371484" name="2333b3e0-1df5-11f1-8164-319868d704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0668024" name="2333b3e0-1df5-11f1-8164-319868d704e5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Küche / 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94315261" name="bacdd280-1df5-11f1-8164-319868d704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1828889" name="bacdd280-1df5-11f1-8164-319868d704e5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35668479" name="58cb6100-1df6-11f1-8164-319868d704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459459" name="58cb6100-1df6-11f1-8164-319868d704e5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Türblätter</w:t>
            </w:r>
          </w:p>
        </w:tc>
        <w:tc>
          <w:p>
            <w:pPr>
              <w:spacing w:before="0" w:after="0" w:line="240" w:lineRule="auto"/>
            </w:pPr>
            <w:r>
              <w:t>Türblatt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70503038" name="a0aa1f20-1df6-11f1-8164-319868d704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0780258" name="a0aa1f20-1df6-11f1-8164-319868d704e5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EG-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5000007" name="3d19baa0-1df7-11f1-8164-319868d704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1431622" name="3d19baa0-1df7-11f1-8164-319868d704e5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68965971" name="793d8ac0-1df7-11f1-8164-319868d704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8414658" name="793d8ac0-1df7-11f1-8164-319868d704e5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UG- OG 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67607098" name="f6b460a0-1df7-11f1-8164-319868d704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9343200" name="f6b460a0-1df7-11f1-8164-319868d704e5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5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Aarestrasse 25, 5013 Niedergösgen</w:t>
          </w:r>
        </w:p>
        <w:p>
          <w:pPr>
            <w:spacing w:before="0" w:after="0"/>
          </w:pPr>
          <w:r>
            <w:t>780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footer.xml" Type="http://schemas.openxmlformats.org/officeDocument/2006/relationships/footer" Id="rId25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